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1x pro Stockwerk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2591139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5851255" name="44f22d40-0bee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1694900" name="482d822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2093665" name="482d8220-0bee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